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2862700" name="019f416a-96a2-7089-b1bc-5c84a4fab7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8913494" name="019f416a-96a2-7089-b1bc-5c84a4fab74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7090465" name="019f4173-51fb-7109-b4e7-0eb7e75b30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8887636" name="019f4173-51fb-7109-b4e7-0eb7e75b30a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MFH.Hegenheimerstrasse 30, 4055 Basel</w:t>
          </w:r>
        </w:p>
        <w:p>
          <w:pPr>
            <w:spacing w:before="0" w:after="0"/>
          </w:pPr>
          <w:r>
            <w:t>1060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